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C20FB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10: Problem Statements and Smartie Needs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33512AA6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004A093D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The problem and needs statements serve as the persuasive foundation of the proposal, requiring objective data and ethical framing.</w:t>
            </w:r>
          </w:p>
        </w:tc>
      </w:tr>
    </w:tbl>
    <w:p w14:paraId="4BDDF2B4" w14:textId="77777777" w:rsidR="00A63C3E" w:rsidRDefault="00A63C3E"/>
    <w:p w14:paraId="1CB4C7CC" w14:textId="085950C6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5E619FDE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What is the concise, single-sentence problem statement of your proposal?</w:t>
      </w:r>
    </w:p>
    <w:p w14:paraId="623F01C8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6343258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does your needs statement transition from a local context to broader, systemic social issues?</w:t>
      </w:r>
    </w:p>
    <w:p w14:paraId="3B7C27E5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5135270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rhetorically engage the funder by linking the severity of the problem directly to their organizational values?</w:t>
      </w:r>
    </w:p>
    <w:p w14:paraId="714E48C8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34B2667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avoid emotional manipulation ('pity pitches') in favor of objective, logical urgency?</w:t>
      </w:r>
    </w:p>
    <w:p w14:paraId="550D2019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3954163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does your problem statement lead directly, logically, and inevitably to your proposed solution?</w:t>
      </w:r>
    </w:p>
    <w:p w14:paraId="3FFA58C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22D37E5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15D435F6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1BC5FEFF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rhetorical analyst. Read this project description: [Insert Description]. Draft a single-sentence problem statement that is clear, compelling, and logically aligned with an asset-based needs narrative.</w:t>
            </w:r>
          </w:p>
        </w:tc>
      </w:tr>
    </w:tbl>
    <w:p w14:paraId="347D786A" w14:textId="5236182D" w:rsidR="00A63C3E" w:rsidRDefault="00A63C3E"/>
    <w:sectPr w:rsidR="00A63C3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134BA" w14:textId="77777777" w:rsidR="000A5191" w:rsidRDefault="000A5191">
      <w:pPr>
        <w:spacing w:after="0" w:line="240" w:lineRule="auto"/>
      </w:pPr>
      <w:r>
        <w:separator/>
      </w:r>
    </w:p>
  </w:endnote>
  <w:endnote w:type="continuationSeparator" w:id="0">
    <w:p w14:paraId="6B91C482" w14:textId="77777777" w:rsidR="000A5191" w:rsidRDefault="000A5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E056D" w14:textId="77777777" w:rsidR="000A5191" w:rsidRDefault="000A5191">
      <w:pPr>
        <w:spacing w:after="0" w:line="240" w:lineRule="auto"/>
      </w:pPr>
      <w:r>
        <w:separator/>
      </w:r>
    </w:p>
  </w:footnote>
  <w:footnote w:type="continuationSeparator" w:id="0">
    <w:p w14:paraId="1A08E94B" w14:textId="77777777" w:rsidR="000A5191" w:rsidRDefault="000A5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42E"/>
    <w:rsid w:val="000A5191"/>
    <w:rsid w:val="000B67B2"/>
    <w:rsid w:val="0015074B"/>
    <w:rsid w:val="0029639D"/>
    <w:rsid w:val="00326F90"/>
    <w:rsid w:val="00642739"/>
    <w:rsid w:val="00825EC9"/>
    <w:rsid w:val="00981994"/>
    <w:rsid w:val="00A63C3E"/>
    <w:rsid w:val="00AA1D8D"/>
    <w:rsid w:val="00B4344B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4</cp:revision>
  <dcterms:created xsi:type="dcterms:W3CDTF">2013-12-23T23:15:00Z</dcterms:created>
  <dcterms:modified xsi:type="dcterms:W3CDTF">2026-08-25T03:31:00Z</dcterms:modified>
  <cp:category/>
</cp:coreProperties>
</file>